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ACC7A" w14:textId="7B12A79B"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 xml:space="preserve">Bijlage </w:t>
      </w:r>
      <w:r w:rsidR="002E6B5A" w:rsidRPr="002E6B5A">
        <w:rPr>
          <w:color w:val="000000" w:themeColor="text1"/>
        </w:rPr>
        <w:t>A5</w:t>
      </w:r>
      <w:r w:rsidRPr="00C40450">
        <w:rPr>
          <w:color w:val="FF0000"/>
        </w:rPr>
        <w:t xml:space="preserve"> </w:t>
      </w:r>
      <w:r>
        <w:t xml:space="preserve">–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14:paraId="467E6F93" w14:textId="77777777" w:rsidR="00C40450" w:rsidRDefault="00C40450" w:rsidP="00C40450">
      <w:r>
        <w:t>Naam en adres van de onderneming:</w:t>
      </w:r>
    </w:p>
    <w:p w14:paraId="672A6659" w14:textId="77777777" w:rsidR="00C40450" w:rsidRDefault="00C40450" w:rsidP="00C40450"/>
    <w:p w14:paraId="0A37501D" w14:textId="77777777" w:rsidR="00C40450" w:rsidRDefault="00C40450" w:rsidP="00C40450"/>
    <w:p w14:paraId="1EAD8EC8" w14:textId="77777777" w:rsidR="00C40450" w:rsidRDefault="00C40450" w:rsidP="00C40450">
      <w:r>
        <w:t>____________________________________________________________________________</w:t>
      </w:r>
    </w:p>
    <w:p w14:paraId="5DAB6C7B" w14:textId="77777777" w:rsidR="00C40450" w:rsidRDefault="00C40450" w:rsidP="00C40450"/>
    <w:p w14:paraId="2E88DB39" w14:textId="42BD66BC" w:rsidR="00C40450" w:rsidRDefault="00C40450" w:rsidP="00C40450">
      <w:r>
        <w:t>Inschrijvingsnummer</w:t>
      </w:r>
      <w:r w:rsidR="00C949E4">
        <w:t xml:space="preserve"> </w:t>
      </w:r>
      <w:r>
        <w:t>Kamer van Koophandel (inschrijvingsnummer van het</w:t>
      </w:r>
      <w:r w:rsidR="005E5887">
        <w:t xml:space="preserve"> Handelsregister</w:t>
      </w:r>
    </w:p>
    <w:p w14:paraId="453266AA" w14:textId="016C15EF" w:rsidR="00C40450" w:rsidRDefault="00C40450" w:rsidP="00C40450">
      <w:r>
        <w:t>of een overeenkomstig register van het land van vestiging van de</w:t>
      </w:r>
      <w:r w:rsidR="005E5887">
        <w:t xml:space="preserve"> </w:t>
      </w:r>
      <w:r>
        <w:t>onderneming):</w:t>
      </w:r>
    </w:p>
    <w:p w14:paraId="02EB378F" w14:textId="77777777" w:rsidR="00C40450" w:rsidRDefault="00C40450" w:rsidP="00C40450"/>
    <w:p w14:paraId="6A05A809" w14:textId="77777777" w:rsidR="00C40450" w:rsidRDefault="00C40450" w:rsidP="00C40450"/>
    <w:p w14:paraId="6BE755A6" w14:textId="77777777" w:rsidR="00C40450" w:rsidRDefault="00C40450" w:rsidP="00C40450">
      <w:r>
        <w:t>____________________________________________________________________________</w:t>
      </w:r>
    </w:p>
    <w:p w14:paraId="5A39BBE3" w14:textId="77777777" w:rsidR="00C40450" w:rsidRDefault="00C40450" w:rsidP="00C40450"/>
    <w:p w14:paraId="41C8F396" w14:textId="77777777" w:rsidR="00C40450" w:rsidRDefault="00C40450" w:rsidP="00C40450"/>
    <w:p w14:paraId="548AF7D6" w14:textId="77777777" w:rsidR="00C40450" w:rsidRDefault="00C40450" w:rsidP="00C40450">
      <w:r>
        <w:t>Contactpersoon van de onderneming (naam, email, telefoon):</w:t>
      </w:r>
    </w:p>
    <w:p w14:paraId="72A3D3EC" w14:textId="77777777" w:rsidR="00C40450" w:rsidRDefault="00C40450" w:rsidP="00C40450"/>
    <w:p w14:paraId="0D0B940D" w14:textId="77777777" w:rsidR="00C40450" w:rsidRDefault="00C40450" w:rsidP="00C40450"/>
    <w:p w14:paraId="329EE28B" w14:textId="77777777" w:rsidR="00C40450" w:rsidRDefault="00C40450" w:rsidP="00C40450">
      <w:r>
        <w:t>____________________________________________________________________________</w:t>
      </w:r>
    </w:p>
    <w:p w14:paraId="0E27B00A" w14:textId="77777777" w:rsidR="00C40450" w:rsidRDefault="00C40450" w:rsidP="00C40450"/>
    <w:p w14:paraId="326EFC37" w14:textId="77777777"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14:paraId="4C5D0716" w14:textId="788097D8" w:rsidR="00C40450" w:rsidRDefault="747FED6D" w:rsidP="00C40450">
      <w:pPr>
        <w:pStyle w:val="Lijstalinea"/>
        <w:numPr>
          <w:ilvl w:val="0"/>
          <w:numId w:val="28"/>
        </w:numPr>
      </w:pPr>
      <w:r>
        <w:t>Het</w:t>
      </w:r>
      <w:r w:rsidR="00C40450">
        <w:t xml:space="preserve"> recht van de Europese Unie,</w:t>
      </w:r>
    </w:p>
    <w:p w14:paraId="3D04BB11" w14:textId="6D1E83CC" w:rsidR="00C40450" w:rsidRDefault="28735249" w:rsidP="00C40450">
      <w:pPr>
        <w:pStyle w:val="Lijstalinea"/>
        <w:numPr>
          <w:ilvl w:val="0"/>
          <w:numId w:val="28"/>
        </w:numPr>
      </w:pPr>
      <w:r>
        <w:t>Het</w:t>
      </w:r>
      <w:r w:rsidR="00C40450">
        <w:t xml:space="preserve"> nationale recht,</w:t>
      </w:r>
    </w:p>
    <w:p w14:paraId="52654D4B" w14:textId="5CCC99FD" w:rsidR="00C40450" w:rsidRDefault="3C1CFA78" w:rsidP="00C40450">
      <w:pPr>
        <w:pStyle w:val="Lijstalinea"/>
        <w:numPr>
          <w:ilvl w:val="0"/>
          <w:numId w:val="28"/>
        </w:numPr>
      </w:pPr>
      <w:r>
        <w:t>Collectieve</w:t>
      </w:r>
      <w:r w:rsidR="00C40450">
        <w:t xml:space="preserve"> arbeidsovereenkomsten, en</w:t>
      </w:r>
    </w:p>
    <w:p w14:paraId="7CF8ACEA" w14:textId="114113A1" w:rsidR="00C40450" w:rsidRDefault="307E74A6" w:rsidP="00C40450">
      <w:pPr>
        <w:pStyle w:val="Lijstalinea"/>
        <w:numPr>
          <w:ilvl w:val="0"/>
          <w:numId w:val="28"/>
        </w:numPr>
      </w:pPr>
      <w:r>
        <w:t>Uit</w:t>
      </w:r>
      <w:r w:rsidR="00C40450">
        <w:t xml:space="preserve"> hoofde van de in bijlage X van richtlijn 2014/24/EU vermelde bepalingen van internationaal milieu-, sociaal en arbeidsrecht.</w:t>
      </w:r>
    </w:p>
    <w:p w14:paraId="60061E4C" w14:textId="77777777" w:rsidR="00C40450" w:rsidRDefault="00C40450" w:rsidP="00C40450"/>
    <w:p w14:paraId="1D871C0C" w14:textId="77777777" w:rsidR="00C40450" w:rsidRDefault="00C40450" w:rsidP="00C40450">
      <w:r>
        <w:t>Na(a)m(en) vertegenwoordigingsbevoegde ondertekenaar(s):</w:t>
      </w:r>
    </w:p>
    <w:p w14:paraId="44EAFD9C" w14:textId="77777777" w:rsidR="00C40450" w:rsidRDefault="00C40450" w:rsidP="00C40450"/>
    <w:p w14:paraId="4B94D5A5" w14:textId="77777777" w:rsidR="00C40450" w:rsidRDefault="00C40450" w:rsidP="00C40450"/>
    <w:p w14:paraId="2EC028FD" w14:textId="77777777" w:rsidR="00C40450" w:rsidRDefault="00C40450" w:rsidP="00C40450">
      <w:r>
        <w:t>____________________________________________________________________________</w:t>
      </w:r>
    </w:p>
    <w:p w14:paraId="3DEEC669" w14:textId="77777777" w:rsidR="00C40450" w:rsidRDefault="00C40450" w:rsidP="00C40450"/>
    <w:p w14:paraId="286DF678" w14:textId="77777777" w:rsidR="00C40450" w:rsidRDefault="00C40450" w:rsidP="00C40450">
      <w:r>
        <w:t>Datum:</w:t>
      </w:r>
    </w:p>
    <w:p w14:paraId="3656B9AB" w14:textId="77777777" w:rsidR="00C40450" w:rsidRDefault="00C40450" w:rsidP="00C40450"/>
    <w:p w14:paraId="01123B1F" w14:textId="77777777" w:rsidR="00C40450" w:rsidRDefault="00C40450" w:rsidP="00C40450">
      <w:r>
        <w:t>Handtekening(en):</w:t>
      </w:r>
    </w:p>
    <w:p w14:paraId="45FB0818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40440742">
    <w:abstractNumId w:val="0"/>
  </w:num>
  <w:num w:numId="2" w16cid:durableId="1133988499">
    <w:abstractNumId w:val="4"/>
  </w:num>
  <w:num w:numId="3" w16cid:durableId="683365706">
    <w:abstractNumId w:val="8"/>
  </w:num>
  <w:num w:numId="4" w16cid:durableId="289170572">
    <w:abstractNumId w:val="7"/>
  </w:num>
  <w:num w:numId="5" w16cid:durableId="1905794514">
    <w:abstractNumId w:val="0"/>
  </w:num>
  <w:num w:numId="6" w16cid:durableId="882013017">
    <w:abstractNumId w:val="3"/>
  </w:num>
  <w:num w:numId="7" w16cid:durableId="2106421526">
    <w:abstractNumId w:val="6"/>
  </w:num>
  <w:num w:numId="8" w16cid:durableId="99880102">
    <w:abstractNumId w:val="5"/>
  </w:num>
  <w:num w:numId="9" w16cid:durableId="1782802729">
    <w:abstractNumId w:val="8"/>
  </w:num>
  <w:num w:numId="10" w16cid:durableId="12923409">
    <w:abstractNumId w:val="7"/>
  </w:num>
  <w:num w:numId="11" w16cid:durableId="277183119">
    <w:abstractNumId w:val="7"/>
  </w:num>
  <w:num w:numId="12" w16cid:durableId="1595437892">
    <w:abstractNumId w:val="7"/>
  </w:num>
  <w:num w:numId="13" w16cid:durableId="637420397">
    <w:abstractNumId w:val="7"/>
  </w:num>
  <w:num w:numId="14" w16cid:durableId="2049911777">
    <w:abstractNumId w:val="7"/>
  </w:num>
  <w:num w:numId="15" w16cid:durableId="40637149">
    <w:abstractNumId w:val="7"/>
  </w:num>
  <w:num w:numId="16" w16cid:durableId="723723072">
    <w:abstractNumId w:val="7"/>
  </w:num>
  <w:num w:numId="17" w16cid:durableId="1301762680">
    <w:abstractNumId w:val="7"/>
  </w:num>
  <w:num w:numId="18" w16cid:durableId="108135516">
    <w:abstractNumId w:val="7"/>
  </w:num>
  <w:num w:numId="19" w16cid:durableId="1539852267">
    <w:abstractNumId w:val="5"/>
  </w:num>
  <w:num w:numId="20" w16cid:durableId="1138186324">
    <w:abstractNumId w:val="8"/>
  </w:num>
  <w:num w:numId="21" w16cid:durableId="109133174">
    <w:abstractNumId w:val="0"/>
  </w:num>
  <w:num w:numId="22" w16cid:durableId="284501874">
    <w:abstractNumId w:val="3"/>
  </w:num>
  <w:num w:numId="23" w16cid:durableId="1282610973">
    <w:abstractNumId w:val="6"/>
  </w:num>
  <w:num w:numId="24" w16cid:durableId="269512469">
    <w:abstractNumId w:val="0"/>
  </w:num>
  <w:num w:numId="25" w16cid:durableId="1288780180">
    <w:abstractNumId w:val="0"/>
  </w:num>
  <w:num w:numId="26" w16cid:durableId="656879605">
    <w:abstractNumId w:val="0"/>
  </w:num>
  <w:num w:numId="27" w16cid:durableId="6157194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916405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450"/>
    <w:rsid w:val="000B46D8"/>
    <w:rsid w:val="00134D01"/>
    <w:rsid w:val="0013726A"/>
    <w:rsid w:val="00177A29"/>
    <w:rsid w:val="002B5524"/>
    <w:rsid w:val="002E6B5A"/>
    <w:rsid w:val="00370457"/>
    <w:rsid w:val="003B3222"/>
    <w:rsid w:val="00424DED"/>
    <w:rsid w:val="00482A4F"/>
    <w:rsid w:val="00527398"/>
    <w:rsid w:val="005914DA"/>
    <w:rsid w:val="005E5887"/>
    <w:rsid w:val="00632123"/>
    <w:rsid w:val="008104C5"/>
    <w:rsid w:val="008402D9"/>
    <w:rsid w:val="00883311"/>
    <w:rsid w:val="009175F9"/>
    <w:rsid w:val="009761CF"/>
    <w:rsid w:val="009B0D92"/>
    <w:rsid w:val="00A03098"/>
    <w:rsid w:val="00A3732E"/>
    <w:rsid w:val="00A53085"/>
    <w:rsid w:val="00BD0C39"/>
    <w:rsid w:val="00C40450"/>
    <w:rsid w:val="00C949E4"/>
    <w:rsid w:val="00EB1492"/>
    <w:rsid w:val="00F12F0D"/>
    <w:rsid w:val="00F46386"/>
    <w:rsid w:val="00F531EE"/>
    <w:rsid w:val="00FE2507"/>
    <w:rsid w:val="28735249"/>
    <w:rsid w:val="307E74A6"/>
    <w:rsid w:val="3C1CFA78"/>
    <w:rsid w:val="5B68A8C2"/>
    <w:rsid w:val="653ECF9D"/>
    <w:rsid w:val="747FED6D"/>
    <w:rsid w:val="7FFD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4D49F4"/>
  <w15:docId w15:val="{9D2E28EC-EEC2-4CAC-AD40-02D2D1948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83fee5-8d27-4994-9e47-f0c87a9bf82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7CEE7C9D6A4E4FBC301BE17F9226EE" ma:contentTypeVersion="9" ma:contentTypeDescription="Een nieuw document maken." ma:contentTypeScope="" ma:versionID="09e97d52eae4aba80f33d38da0f241df">
  <xsd:schema xmlns:xsd="http://www.w3.org/2001/XMLSchema" xmlns:xs="http://www.w3.org/2001/XMLSchema" xmlns:p="http://schemas.microsoft.com/office/2006/metadata/properties" xmlns:ns2="0683fee5-8d27-4994-9e47-f0c87a9bf823" targetNamespace="http://schemas.microsoft.com/office/2006/metadata/properties" ma:root="true" ma:fieldsID="59a59cb9de32fa1dedc60c25cbcbc1e5" ns2:_="">
    <xsd:import namespace="0683fee5-8d27-4994-9e47-f0c87a9bf8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83fee5-8d27-4994-9e47-f0c87a9bf8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3676cea4-3086-4dea-a929-70cf350c88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50BBB7-262B-4B0E-BB8F-57A133BD7574}">
  <ds:schemaRefs>
    <ds:schemaRef ds:uri="http://schemas.microsoft.com/office/2006/metadata/properties"/>
    <ds:schemaRef ds:uri="http://schemas.microsoft.com/office/infopath/2007/PartnerControls"/>
    <ds:schemaRef ds:uri="0683fee5-8d27-4994-9e47-f0c87a9bf823"/>
  </ds:schemaRefs>
</ds:datastoreItem>
</file>

<file path=customXml/itemProps2.xml><?xml version="1.0" encoding="utf-8"?>
<ds:datastoreItem xmlns:ds="http://schemas.openxmlformats.org/officeDocument/2006/customXml" ds:itemID="{16A65DBB-CC68-4F36-97DE-7653341C2B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83fee5-8d27-4994-9e47-f0c87a9bf8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A85030-DE89-4024-8A2C-31828E8C0E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176</Words>
  <Characters>969</Characters>
  <Application>Microsoft Office Word</Application>
  <DocSecurity>2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Santbrink, Tom</dc:creator>
  <cp:keywords/>
  <cp:lastModifiedBy>Fon, Iet</cp:lastModifiedBy>
  <cp:revision>8</cp:revision>
  <cp:lastPrinted>2026-06-12T08:39:00Z</cp:lastPrinted>
  <dcterms:created xsi:type="dcterms:W3CDTF">2022-01-18T23:28:00Z</dcterms:created>
  <dcterms:modified xsi:type="dcterms:W3CDTF">2026-06-12T08:39:00Z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0x010100A37CEE7C9D6A4E4FBC301BE17F9226EE</vt:lpwstr>
  </property>
  <property fmtid="{D5CDD505-2E9C-101B-9397-08002B2CF9AE}" pid="3" name="MediaServiceImageTags">
    <vt:lpwstr/>
  </property>
</Properties>
</file>